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3F7E9434" w:rsidR="00E50DD2" w:rsidRPr="002C1244" w:rsidRDefault="002C124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>
        <w:rPr>
          <w:rFonts w:ascii="Arial" w:hAnsi="Arial" w:cs="Arial"/>
          <w:b/>
          <w:bCs/>
          <w:sz w:val="22"/>
        </w:rPr>
        <w:t>3GPP TSG-RAN WG</w:t>
      </w:r>
      <w:r w:rsidR="00531C7C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 xml:space="preserve"> Meeting #1</w:t>
      </w:r>
      <w:r w:rsidR="00531C7C">
        <w:rPr>
          <w:rFonts w:ascii="Arial" w:hAnsi="Arial" w:cs="Arial"/>
          <w:b/>
          <w:bCs/>
          <w:sz w:val="22"/>
        </w:rPr>
        <w:t>23</w:t>
      </w:r>
      <w:r>
        <w:rPr>
          <w:rFonts w:ascii="Arial" w:hAnsi="Arial" w:cs="Arial"/>
          <w:b/>
          <w:bCs/>
          <w:sz w:val="22"/>
        </w:rPr>
        <w:tab/>
        <w:t xml:space="preserve"> </w:t>
      </w:r>
      <w:r w:rsidRPr="002C1244">
        <w:rPr>
          <w:rFonts w:ascii="Arial" w:hAnsi="Arial" w:cs="Arial"/>
          <w:b/>
          <w:bCs/>
          <w:sz w:val="22"/>
        </w:rPr>
        <w:t>R</w:t>
      </w:r>
      <w:r w:rsidR="00531C7C">
        <w:rPr>
          <w:rFonts w:ascii="Arial" w:hAnsi="Arial" w:cs="Arial"/>
          <w:b/>
          <w:bCs/>
          <w:sz w:val="22"/>
        </w:rPr>
        <w:t>1</w:t>
      </w:r>
      <w:r w:rsidRPr="002C1244">
        <w:rPr>
          <w:rFonts w:ascii="Arial" w:hAnsi="Arial" w:cs="Arial"/>
          <w:b/>
          <w:bCs/>
          <w:sz w:val="22"/>
        </w:rPr>
        <w:t>-250</w:t>
      </w:r>
      <w:r w:rsidR="00531C7C">
        <w:rPr>
          <w:rFonts w:ascii="Arial" w:hAnsi="Arial" w:cs="Arial"/>
          <w:b/>
          <w:bCs/>
          <w:sz w:val="22"/>
        </w:rPr>
        <w:t>9158</w:t>
      </w:r>
    </w:p>
    <w:p w14:paraId="619B785A" w14:textId="62204F5A" w:rsidR="00E50DD2" w:rsidRDefault="00531C7C">
      <w:pPr>
        <w:pStyle w:val="Header"/>
        <w:rPr>
          <w:rFonts w:ascii="Arial" w:hAnsi="Arial" w:cs="Arial"/>
          <w:b/>
          <w:bCs/>
          <w:sz w:val="22"/>
        </w:rPr>
      </w:pPr>
      <w:r w:rsidRPr="00531C7C">
        <w:rPr>
          <w:rFonts w:ascii="Arial" w:hAnsi="Arial" w:cs="Arial"/>
          <w:b/>
          <w:bCs/>
          <w:sz w:val="22"/>
          <w:lang w:val="en-US"/>
        </w:rPr>
        <w:t>Dallas, US, November 17th–21st</w:t>
      </w:r>
      <w:r w:rsidRPr="00531C7C">
        <w:rPr>
          <w:rFonts w:ascii="Arial" w:hAnsi="Arial" w:cs="Arial"/>
          <w:b/>
          <w:bCs/>
          <w:sz w:val="22"/>
          <w:lang w:val="en-US"/>
        </w:rPr>
        <w:t xml:space="preserve"> </w:t>
      </w:r>
      <w:r w:rsidR="002C1244">
        <w:rPr>
          <w:rFonts w:ascii="Arial" w:hAnsi="Arial" w:cs="Arial"/>
          <w:b/>
          <w:bCs/>
          <w:sz w:val="22"/>
        </w:rPr>
        <w:t>2025</w:t>
      </w:r>
    </w:p>
    <w:p w14:paraId="2464FE92" w14:textId="77777777" w:rsidR="00E50DD2" w:rsidRDefault="00E50DD2">
      <w:pPr>
        <w:rPr>
          <w:rFonts w:ascii="Arial" w:hAnsi="Arial" w:cs="Arial"/>
        </w:rPr>
      </w:pPr>
    </w:p>
    <w:p w14:paraId="32DFCE41" w14:textId="3CD0B3A8" w:rsidR="00531C7C" w:rsidRDefault="00531C7C">
      <w:pPr>
        <w:spacing w:after="60"/>
        <w:ind w:left="1985" w:hanging="1985"/>
        <w:rPr>
          <w:rFonts w:ascii="Arial" w:hAnsi="Arial" w:cs="Arial"/>
          <w:b/>
        </w:rPr>
      </w:pPr>
      <w:r w:rsidRPr="00531C7C">
        <w:rPr>
          <w:rFonts w:ascii="Arial" w:hAnsi="Arial" w:cs="Arial"/>
          <w:b/>
        </w:rPr>
        <w:t>Source:</w:t>
      </w:r>
      <w:r w:rsidRPr="00531C7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531C7C">
        <w:rPr>
          <w:rFonts w:ascii="Arial" w:hAnsi="Arial" w:cs="Arial"/>
          <w:bCs/>
        </w:rPr>
        <w:t>MediaTek Inc</w:t>
      </w:r>
      <w:r w:rsidRPr="00531C7C">
        <w:rPr>
          <w:rFonts w:ascii="Arial" w:hAnsi="Arial" w:cs="Arial"/>
          <w:b/>
        </w:rPr>
        <w:t xml:space="preserve"> </w:t>
      </w:r>
    </w:p>
    <w:p w14:paraId="5186F3C4" w14:textId="2AAFFEDA" w:rsidR="00E50DD2" w:rsidRDefault="002C124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31C7C">
        <w:rPr>
          <w:rFonts w:ascii="Arial" w:hAnsi="Arial" w:cs="Arial"/>
          <w:b/>
        </w:rPr>
        <w:tab/>
      </w:r>
      <w:r w:rsidR="00531C7C" w:rsidRPr="00531C7C">
        <w:rPr>
          <w:rFonts w:ascii="Arial" w:hAnsi="Arial" w:cs="Arial"/>
          <w:bCs/>
        </w:rPr>
        <w:t xml:space="preserve">Reply </w:t>
      </w:r>
      <w:r>
        <w:rPr>
          <w:rFonts w:ascii="Arial" w:hAnsi="Arial" w:cs="Arial"/>
          <w:bCs/>
        </w:rPr>
        <w:t xml:space="preserve">LS on </w:t>
      </w:r>
      <w:r>
        <w:rPr>
          <w:rFonts w:ascii="Arial" w:hAnsi="Arial"/>
          <w:bCs/>
        </w:rPr>
        <w:t>OCC for RACH-less HO</w:t>
      </w:r>
    </w:p>
    <w:p w14:paraId="1F256EDA" w14:textId="7E8F8E0D" w:rsidR="00531C7C" w:rsidRPr="00531C7C" w:rsidRDefault="00531C7C" w:rsidP="00531C7C">
      <w:pPr>
        <w:pBdr>
          <w:bottom w:val="single" w:sz="4" w:space="1" w:color="auto"/>
        </w:pBdr>
        <w:rPr>
          <w:rFonts w:ascii="Arial" w:hAnsi="Arial" w:cs="Arial"/>
          <w:b/>
        </w:rPr>
      </w:pPr>
      <w:r w:rsidRPr="00531C7C">
        <w:rPr>
          <w:rFonts w:ascii="Arial" w:hAnsi="Arial" w:cs="Arial"/>
          <w:b/>
        </w:rPr>
        <w:t>Agenda item:</w:t>
      </w:r>
      <w:r w:rsidRPr="00531C7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531C7C">
        <w:rPr>
          <w:rFonts w:ascii="Arial" w:hAnsi="Arial" w:cs="Arial"/>
          <w:bCs/>
        </w:rPr>
        <w:t>5</w:t>
      </w:r>
    </w:p>
    <w:p w14:paraId="051F577B" w14:textId="6C76F55E" w:rsidR="00E50DD2" w:rsidRDefault="00531C7C" w:rsidP="00531C7C">
      <w:pPr>
        <w:pBdr>
          <w:bottom w:val="single" w:sz="4" w:space="1" w:color="auto"/>
        </w:pBdr>
        <w:rPr>
          <w:rFonts w:ascii="Arial" w:hAnsi="Arial" w:cs="Arial"/>
          <w:b/>
        </w:rPr>
      </w:pPr>
      <w:r w:rsidRPr="00531C7C">
        <w:rPr>
          <w:rFonts w:ascii="Arial" w:hAnsi="Arial" w:cs="Arial"/>
          <w:b/>
        </w:rPr>
        <w:t>Document for:</w:t>
      </w:r>
      <w:r w:rsidRPr="00531C7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531C7C">
        <w:rPr>
          <w:rFonts w:ascii="Arial" w:hAnsi="Arial" w:cs="Arial"/>
          <w:bCs/>
        </w:rPr>
        <w:t>Discussion</w:t>
      </w:r>
    </w:p>
    <w:p w14:paraId="5E1B6C96" w14:textId="77777777" w:rsidR="00531C7C" w:rsidRDefault="00531C7C" w:rsidP="00531C7C">
      <w:pPr>
        <w:pBdr>
          <w:bottom w:val="single" w:sz="4" w:space="1" w:color="auto"/>
        </w:pBdr>
        <w:rPr>
          <w:rFonts w:ascii="Arial" w:hAnsi="Arial" w:cs="Arial"/>
        </w:rPr>
      </w:pPr>
    </w:p>
    <w:p w14:paraId="262500FE" w14:textId="7773D573" w:rsidR="00E50DD2" w:rsidRPr="00531C7C" w:rsidRDefault="002C1244">
      <w:pPr>
        <w:spacing w:after="120"/>
        <w:rPr>
          <w:rFonts w:ascii="Arial" w:hAnsi="Arial" w:cs="Arial"/>
          <w:b/>
          <w:sz w:val="24"/>
          <w:szCs w:val="24"/>
        </w:rPr>
      </w:pPr>
      <w:r w:rsidRPr="00531C7C">
        <w:rPr>
          <w:rFonts w:ascii="Arial" w:hAnsi="Arial" w:cs="Arial"/>
          <w:b/>
          <w:sz w:val="24"/>
          <w:szCs w:val="24"/>
        </w:rPr>
        <w:t xml:space="preserve">1. </w:t>
      </w:r>
      <w:r w:rsidR="00531C7C" w:rsidRPr="00531C7C">
        <w:rPr>
          <w:rFonts w:ascii="Arial" w:hAnsi="Arial" w:cs="Arial"/>
          <w:b/>
          <w:sz w:val="24"/>
          <w:szCs w:val="24"/>
        </w:rPr>
        <w:t>Introduction</w:t>
      </w:r>
      <w:r w:rsidRPr="00531C7C">
        <w:rPr>
          <w:rFonts w:ascii="Arial" w:hAnsi="Arial" w:cs="Arial"/>
          <w:b/>
          <w:sz w:val="24"/>
          <w:szCs w:val="24"/>
        </w:rPr>
        <w:t>:</w:t>
      </w:r>
    </w:p>
    <w:p w14:paraId="573FCFEA" w14:textId="77777777" w:rsidR="00531C7C" w:rsidRDefault="00531C7C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DB022B9" w14:textId="524FB782" w:rsidR="00E50DD2" w:rsidRPr="002C1244" w:rsidRDefault="002C1244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During RAN2#131</w:t>
      </w:r>
      <w:r w:rsidRPr="002C1244">
        <w:rPr>
          <w:rFonts w:ascii="Arial" w:hAnsi="Arial" w:cs="Arial"/>
          <w:lang w:val="en-US"/>
        </w:rPr>
        <w:t>-bis</w:t>
      </w:r>
      <w:r>
        <w:rPr>
          <w:rFonts w:ascii="Arial" w:hAnsi="Arial" w:cs="Arial"/>
          <w:lang w:val="en-US"/>
        </w:rPr>
        <w:t xml:space="preserve"> meeting, RAN2 discussed </w:t>
      </w:r>
      <w:r w:rsidRPr="002C1244">
        <w:rPr>
          <w:rFonts w:ascii="Arial" w:hAnsi="Arial" w:cs="Arial"/>
          <w:lang w:val="en-US"/>
        </w:rPr>
        <w:t xml:space="preserve">the applicability of </w:t>
      </w:r>
      <w:r>
        <w:rPr>
          <w:rFonts w:ascii="Arial" w:hAnsi="Arial" w:cs="Arial"/>
          <w:lang w:val="en-US"/>
        </w:rPr>
        <w:t>OCC</w:t>
      </w:r>
      <w:r w:rsidRPr="002C1244">
        <w:rPr>
          <w:rFonts w:ascii="Arial" w:hAnsi="Arial" w:cs="Arial"/>
          <w:lang w:val="en-US"/>
        </w:rPr>
        <w:t xml:space="preserve"> to RACH-less </w:t>
      </w:r>
      <w:proofErr w:type="gramStart"/>
      <w:r w:rsidRPr="002C1244">
        <w:rPr>
          <w:rFonts w:ascii="Arial" w:hAnsi="Arial" w:cs="Arial"/>
          <w:lang w:val="en-US"/>
        </w:rPr>
        <w:t>handover, and</w:t>
      </w:r>
      <w:proofErr w:type="gramEnd"/>
      <w:r w:rsidRPr="002C1244">
        <w:rPr>
          <w:rFonts w:ascii="Arial" w:hAnsi="Arial" w:cs="Arial"/>
          <w:lang w:val="en-US"/>
        </w:rPr>
        <w:t xml:space="preserve"> agreed that current stage 3 specifications in RAN2 do not prevent the use of OCC for RACH-less.</w:t>
      </w:r>
    </w:p>
    <w:p w14:paraId="2EEDEBE2" w14:textId="77777777" w:rsidR="00E50DD2" w:rsidRDefault="002C1244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2C1244">
        <w:rPr>
          <w:rFonts w:ascii="Arial" w:hAnsi="Arial" w:cs="Arial"/>
          <w:lang w:val="en-US"/>
        </w:rPr>
        <w:t>RAN2 would like to check with RAN1 whether the use of OCC for NTN RACH-less handover is feasible and can be supported without any further update to the specification.</w:t>
      </w:r>
    </w:p>
    <w:p w14:paraId="45617F03" w14:textId="77777777" w:rsidR="00531C7C" w:rsidRDefault="00531C7C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1C130E4E" w14:textId="17720C65" w:rsidR="00531C7C" w:rsidRDefault="00531C7C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RAN2 ask</w:t>
      </w:r>
      <w:r>
        <w:rPr>
          <w:rFonts w:ascii="Arial" w:hAnsi="Arial" w:cs="Arial"/>
        </w:rPr>
        <w:t>ed</w:t>
      </w:r>
      <w:r>
        <w:rPr>
          <w:rFonts w:ascii="Arial" w:hAnsi="Arial" w:cs="Arial"/>
        </w:rPr>
        <w:t xml:space="preserve"> RAN1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 xml:space="preserve">to provide feedback if </w:t>
      </w:r>
      <w:r>
        <w:rPr>
          <w:rFonts w:ascii="Arial" w:hAnsi="Arial" w:cs="Arial"/>
          <w:lang w:val="en-US"/>
        </w:rPr>
        <w:t>OCC can be supported for RACH-less handover without any further update in their current specifications.</w:t>
      </w:r>
    </w:p>
    <w:p w14:paraId="26A8DE4B" w14:textId="77777777" w:rsidR="00531C7C" w:rsidRPr="002C1244" w:rsidRDefault="00531C7C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3EDAB8C" w14:textId="77777777" w:rsidR="00E50DD2" w:rsidRDefault="00E50DD2">
      <w:pPr>
        <w:pBdr>
          <w:bottom w:val="single" w:sz="4" w:space="1" w:color="auto"/>
        </w:pBdr>
        <w:rPr>
          <w:rFonts w:ascii="Arial" w:hAnsi="Arial" w:cs="Arial"/>
        </w:rPr>
      </w:pPr>
    </w:p>
    <w:p w14:paraId="143E1EFE" w14:textId="544774F1" w:rsidR="00531C7C" w:rsidRPr="00531C7C" w:rsidRDefault="00531C7C" w:rsidP="00531C7C">
      <w:pPr>
        <w:pStyle w:val="Heading1"/>
      </w:pPr>
      <w:r>
        <w:t xml:space="preserve">2. </w:t>
      </w:r>
      <w:r w:rsidRPr="00531C7C">
        <w:t>Proposed reply</w:t>
      </w:r>
    </w:p>
    <w:p w14:paraId="475AE662" w14:textId="056B1527" w:rsidR="00531C7C" w:rsidRDefault="00531C7C">
      <w:pPr>
        <w:pBdr>
          <w:bottom w:val="single" w:sz="4" w:space="1" w:color="auto"/>
        </w:pBdr>
        <w:rPr>
          <w:rFonts w:ascii="Arial" w:hAnsi="Arial" w:cs="Arial"/>
        </w:rPr>
      </w:pPr>
      <w:r w:rsidRPr="00531C7C">
        <w:rPr>
          <w:rFonts w:ascii="Arial" w:hAnsi="Arial" w:cs="Arial"/>
          <w:b/>
          <w:bCs/>
        </w:rPr>
        <w:t>RAN1 Reply</w:t>
      </w:r>
      <w:r>
        <w:rPr>
          <w:rFonts w:ascii="Arial" w:hAnsi="Arial" w:cs="Arial"/>
        </w:rPr>
        <w:t xml:space="preserve">: </w:t>
      </w:r>
      <w:r w:rsidRPr="00531C7C">
        <w:rPr>
          <w:rFonts w:ascii="Arial" w:hAnsi="Arial" w:cs="Arial"/>
        </w:rPr>
        <w:t xml:space="preserve">From RAN1’s perspective, introducing OCC for NR-NTN requires RAN1 specifications change. Therefore, RAN1 cannot confirm RAN2’s assumption “that OCC defined for NR NTN Rel-19 can be supported for NR NTN without any further update to RAN1 </w:t>
      </w:r>
      <w:proofErr w:type="gramStart"/>
      <w:r w:rsidRPr="00531C7C">
        <w:rPr>
          <w:rFonts w:ascii="Arial" w:hAnsi="Arial" w:cs="Arial"/>
        </w:rPr>
        <w:t>specifications</w:t>
      </w:r>
      <w:proofErr w:type="gramEnd"/>
    </w:p>
    <w:p w14:paraId="45F4A37B" w14:textId="77777777" w:rsidR="00531C7C" w:rsidRDefault="00531C7C">
      <w:pPr>
        <w:pBdr>
          <w:bottom w:val="single" w:sz="4" w:space="1" w:color="auto"/>
        </w:pBdr>
        <w:rPr>
          <w:rFonts w:ascii="Arial" w:hAnsi="Arial" w:cs="Arial"/>
        </w:rPr>
      </w:pPr>
    </w:p>
    <w:p w14:paraId="7B45571C" w14:textId="77777777" w:rsidR="00531C7C" w:rsidRDefault="00531C7C">
      <w:pPr>
        <w:pBdr>
          <w:bottom w:val="single" w:sz="4" w:space="1" w:color="auto"/>
        </w:pBdr>
        <w:rPr>
          <w:rFonts w:ascii="Arial" w:hAnsi="Arial" w:cs="Arial"/>
        </w:rPr>
      </w:pPr>
    </w:p>
    <w:p w14:paraId="28ADA371" w14:textId="77777777" w:rsidR="00531C7C" w:rsidRDefault="00531C7C">
      <w:pPr>
        <w:pBdr>
          <w:bottom w:val="single" w:sz="4" w:space="1" w:color="auto"/>
        </w:pBdr>
        <w:rPr>
          <w:rFonts w:ascii="Arial" w:hAnsi="Arial" w:cs="Arial"/>
        </w:rPr>
      </w:pPr>
    </w:p>
    <w:p w14:paraId="25CF325B" w14:textId="77777777" w:rsidR="00531C7C" w:rsidRDefault="00531C7C" w:rsidP="00531C7C">
      <w:pPr>
        <w:pStyle w:val="Heading1"/>
      </w:pPr>
      <w:r>
        <w:t>References</w:t>
      </w:r>
    </w:p>
    <w:p w14:paraId="470FD32B" w14:textId="1CCD6C21" w:rsidR="00531C7C" w:rsidRDefault="00531C7C" w:rsidP="00531C7C">
      <w:pPr>
        <w:pStyle w:val="ListParagraph"/>
        <w:numPr>
          <w:ilvl w:val="0"/>
          <w:numId w:val="17"/>
        </w:numPr>
        <w:spacing w:after="120"/>
        <w:jc w:val="both"/>
        <w:rPr>
          <w:lang w:eastAsia="zh-CN"/>
        </w:rPr>
      </w:pPr>
      <w:bookmarkStart w:id="0" w:name="OLE_LINK18"/>
      <w:r>
        <w:rPr>
          <w:lang w:eastAsia="zh-CN"/>
        </w:rPr>
        <w:t>R</w:t>
      </w:r>
      <w:r>
        <w:rPr>
          <w:lang w:eastAsia="zh-CN"/>
        </w:rPr>
        <w:t xml:space="preserve">2-2507909, </w:t>
      </w:r>
      <w:r w:rsidRPr="00531C7C">
        <w:rPr>
          <w:lang w:eastAsia="zh-CN"/>
        </w:rPr>
        <w:t>LS on OCC for RACH-less HO</w:t>
      </w:r>
      <w:r>
        <w:rPr>
          <w:lang w:eastAsia="zh-CN"/>
        </w:rPr>
        <w:t xml:space="preserve">, </w:t>
      </w:r>
      <w:r>
        <w:rPr>
          <w:lang w:eastAsia="zh-CN"/>
        </w:rPr>
        <w:t>RAN2#131bis, Prague, October 2025</w:t>
      </w:r>
      <w:r>
        <w:rPr>
          <w:lang w:eastAsia="zh-CN"/>
        </w:rPr>
        <w:t>.</w:t>
      </w:r>
    </w:p>
    <w:bookmarkEnd w:id="0"/>
    <w:p w14:paraId="4EF9E6CC" w14:textId="77777777" w:rsidR="00E50DD2" w:rsidRDefault="00E50DD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E50DD2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F919C" w14:textId="77777777" w:rsidR="00640455" w:rsidRDefault="00640455"/>
  </w:endnote>
  <w:endnote w:type="continuationSeparator" w:id="0">
    <w:p w14:paraId="6C018FFA" w14:textId="77777777" w:rsidR="00640455" w:rsidRDefault="006404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6D735" w14:textId="77777777" w:rsidR="00640455" w:rsidRDefault="00640455"/>
  </w:footnote>
  <w:footnote w:type="continuationSeparator" w:id="0">
    <w:p w14:paraId="42BA7F2C" w14:textId="77777777" w:rsidR="00640455" w:rsidRDefault="0064045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F23962"/>
    <w:multiLevelType w:val="hybridMultilevel"/>
    <w:tmpl w:val="5776D05C"/>
    <w:lvl w:ilvl="0" w:tplc="05B69452">
      <w:start w:val="1"/>
      <w:numFmt w:val="bullet"/>
      <w:lvlText w:val=""/>
      <w:lvlJc w:val="left"/>
      <w:pPr>
        <w:ind w:left="283" w:hanging="283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C6763C7"/>
    <w:multiLevelType w:val="hybridMultilevel"/>
    <w:tmpl w:val="19F06F94"/>
    <w:lvl w:ilvl="0" w:tplc="4162974E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46537132">
    <w:abstractNumId w:val="9"/>
  </w:num>
  <w:num w:numId="2" w16cid:durableId="1801650187">
    <w:abstractNumId w:val="7"/>
  </w:num>
  <w:num w:numId="3" w16cid:durableId="1440027984">
    <w:abstractNumId w:val="6"/>
  </w:num>
  <w:num w:numId="4" w16cid:durableId="1865749941">
    <w:abstractNumId w:val="5"/>
  </w:num>
  <w:num w:numId="5" w16cid:durableId="1701777298">
    <w:abstractNumId w:val="4"/>
  </w:num>
  <w:num w:numId="6" w16cid:durableId="1417510597">
    <w:abstractNumId w:val="8"/>
  </w:num>
  <w:num w:numId="7" w16cid:durableId="762994582">
    <w:abstractNumId w:val="3"/>
  </w:num>
  <w:num w:numId="8" w16cid:durableId="1499298990">
    <w:abstractNumId w:val="2"/>
  </w:num>
  <w:num w:numId="9" w16cid:durableId="618876256">
    <w:abstractNumId w:val="1"/>
  </w:num>
  <w:num w:numId="10" w16cid:durableId="1297638549">
    <w:abstractNumId w:val="0"/>
  </w:num>
  <w:num w:numId="11" w16cid:durableId="976297338">
    <w:abstractNumId w:val="15"/>
  </w:num>
  <w:num w:numId="12" w16cid:durableId="164905113">
    <w:abstractNumId w:val="13"/>
  </w:num>
  <w:num w:numId="13" w16cid:durableId="1472135713">
    <w:abstractNumId w:val="14"/>
  </w:num>
  <w:num w:numId="14" w16cid:durableId="608200879">
    <w:abstractNumId w:val="11"/>
  </w:num>
  <w:num w:numId="15" w16cid:durableId="492835511">
    <w:abstractNumId w:val="16"/>
  </w:num>
  <w:num w:numId="16" w16cid:durableId="15361661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8291030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SxMDExMrA0MDI1NTRS0lEKTi0uzszPAykwqgUAeRxTRSwAAAA="/>
  </w:docVars>
  <w:rsids>
    <w:rsidRoot w:val="00923E7C"/>
    <w:rsid w:val="E4FC7E7F"/>
    <w:rsid w:val="EBDFACEB"/>
    <w:rsid w:val="EDFF577C"/>
    <w:rsid w:val="FEBD75D1"/>
    <w:rsid w:val="FF1EACEC"/>
    <w:rsid w:val="00000547"/>
    <w:rsid w:val="00001401"/>
    <w:rsid w:val="00001441"/>
    <w:rsid w:val="00005965"/>
    <w:rsid w:val="00024CB9"/>
    <w:rsid w:val="0003565A"/>
    <w:rsid w:val="0003719B"/>
    <w:rsid w:val="00045511"/>
    <w:rsid w:val="000512DA"/>
    <w:rsid w:val="00061F0F"/>
    <w:rsid w:val="00065CE1"/>
    <w:rsid w:val="00070C9F"/>
    <w:rsid w:val="00085163"/>
    <w:rsid w:val="00086D22"/>
    <w:rsid w:val="00096232"/>
    <w:rsid w:val="000A4AEA"/>
    <w:rsid w:val="000B16CD"/>
    <w:rsid w:val="000B392F"/>
    <w:rsid w:val="000C0F6C"/>
    <w:rsid w:val="000D113A"/>
    <w:rsid w:val="000F12FD"/>
    <w:rsid w:val="00100352"/>
    <w:rsid w:val="001063EA"/>
    <w:rsid w:val="001070E2"/>
    <w:rsid w:val="0011046F"/>
    <w:rsid w:val="00126CCE"/>
    <w:rsid w:val="001576BB"/>
    <w:rsid w:val="00163412"/>
    <w:rsid w:val="00177DA3"/>
    <w:rsid w:val="00193164"/>
    <w:rsid w:val="001955E5"/>
    <w:rsid w:val="001A7080"/>
    <w:rsid w:val="001B008D"/>
    <w:rsid w:val="001D2108"/>
    <w:rsid w:val="001D6C24"/>
    <w:rsid w:val="001F7FE1"/>
    <w:rsid w:val="00220708"/>
    <w:rsid w:val="00222A4F"/>
    <w:rsid w:val="0024067D"/>
    <w:rsid w:val="0024133A"/>
    <w:rsid w:val="002431E8"/>
    <w:rsid w:val="00254238"/>
    <w:rsid w:val="00261C7D"/>
    <w:rsid w:val="002633C1"/>
    <w:rsid w:val="00270DF0"/>
    <w:rsid w:val="0027716B"/>
    <w:rsid w:val="0028248A"/>
    <w:rsid w:val="00282B21"/>
    <w:rsid w:val="00282DA9"/>
    <w:rsid w:val="00283A52"/>
    <w:rsid w:val="00283E4E"/>
    <w:rsid w:val="002A0310"/>
    <w:rsid w:val="002A542F"/>
    <w:rsid w:val="002A6E4C"/>
    <w:rsid w:val="002B1F61"/>
    <w:rsid w:val="002B775E"/>
    <w:rsid w:val="002C1244"/>
    <w:rsid w:val="002C2297"/>
    <w:rsid w:val="002D095E"/>
    <w:rsid w:val="002D20FF"/>
    <w:rsid w:val="0030138D"/>
    <w:rsid w:val="0030356A"/>
    <w:rsid w:val="003100EB"/>
    <w:rsid w:val="00313915"/>
    <w:rsid w:val="00317F7C"/>
    <w:rsid w:val="00320C11"/>
    <w:rsid w:val="003212BA"/>
    <w:rsid w:val="003221D8"/>
    <w:rsid w:val="00324418"/>
    <w:rsid w:val="003277A4"/>
    <w:rsid w:val="003341F9"/>
    <w:rsid w:val="00335FAB"/>
    <w:rsid w:val="00341B86"/>
    <w:rsid w:val="00343101"/>
    <w:rsid w:val="00352D09"/>
    <w:rsid w:val="00353FB7"/>
    <w:rsid w:val="00356061"/>
    <w:rsid w:val="003632EE"/>
    <w:rsid w:val="00372DF8"/>
    <w:rsid w:val="00380437"/>
    <w:rsid w:val="003807F6"/>
    <w:rsid w:val="00380BAF"/>
    <w:rsid w:val="00385529"/>
    <w:rsid w:val="00390712"/>
    <w:rsid w:val="003945F8"/>
    <w:rsid w:val="003946BE"/>
    <w:rsid w:val="00395736"/>
    <w:rsid w:val="003A24D9"/>
    <w:rsid w:val="003A36DA"/>
    <w:rsid w:val="003B117D"/>
    <w:rsid w:val="003B7D56"/>
    <w:rsid w:val="003B7F92"/>
    <w:rsid w:val="003C3065"/>
    <w:rsid w:val="003C44A3"/>
    <w:rsid w:val="003D1570"/>
    <w:rsid w:val="003D7AAB"/>
    <w:rsid w:val="003E0EE0"/>
    <w:rsid w:val="003F5536"/>
    <w:rsid w:val="004120BA"/>
    <w:rsid w:val="004147C2"/>
    <w:rsid w:val="00417F6D"/>
    <w:rsid w:val="004233D8"/>
    <w:rsid w:val="00426F1F"/>
    <w:rsid w:val="00437F70"/>
    <w:rsid w:val="0044183B"/>
    <w:rsid w:val="00452B0D"/>
    <w:rsid w:val="00457837"/>
    <w:rsid w:val="00463675"/>
    <w:rsid w:val="004753B4"/>
    <w:rsid w:val="004800C6"/>
    <w:rsid w:val="00483B45"/>
    <w:rsid w:val="00495150"/>
    <w:rsid w:val="00496CBC"/>
    <w:rsid w:val="00496D50"/>
    <w:rsid w:val="004A03EC"/>
    <w:rsid w:val="004B343A"/>
    <w:rsid w:val="004C6071"/>
    <w:rsid w:val="004D1605"/>
    <w:rsid w:val="004D277C"/>
    <w:rsid w:val="004D392B"/>
    <w:rsid w:val="004D4808"/>
    <w:rsid w:val="004D4CBE"/>
    <w:rsid w:val="004D4F33"/>
    <w:rsid w:val="004E2356"/>
    <w:rsid w:val="004F3AA9"/>
    <w:rsid w:val="0050174F"/>
    <w:rsid w:val="00501F64"/>
    <w:rsid w:val="00505F59"/>
    <w:rsid w:val="00506014"/>
    <w:rsid w:val="00524050"/>
    <w:rsid w:val="00531C7C"/>
    <w:rsid w:val="005441BD"/>
    <w:rsid w:val="00545434"/>
    <w:rsid w:val="00557D6F"/>
    <w:rsid w:val="00576343"/>
    <w:rsid w:val="0058264E"/>
    <w:rsid w:val="0058337B"/>
    <w:rsid w:val="00591547"/>
    <w:rsid w:val="005921A6"/>
    <w:rsid w:val="00594283"/>
    <w:rsid w:val="00594DA5"/>
    <w:rsid w:val="005B0054"/>
    <w:rsid w:val="005C0EDB"/>
    <w:rsid w:val="005C30DB"/>
    <w:rsid w:val="005C373E"/>
    <w:rsid w:val="005C7689"/>
    <w:rsid w:val="005D1733"/>
    <w:rsid w:val="005D3735"/>
    <w:rsid w:val="005D558D"/>
    <w:rsid w:val="005D5713"/>
    <w:rsid w:val="005D5906"/>
    <w:rsid w:val="005D67D6"/>
    <w:rsid w:val="005E444E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33743"/>
    <w:rsid w:val="00640455"/>
    <w:rsid w:val="00642CAC"/>
    <w:rsid w:val="006431E6"/>
    <w:rsid w:val="00653CCE"/>
    <w:rsid w:val="0066467A"/>
    <w:rsid w:val="00667F66"/>
    <w:rsid w:val="00670B9D"/>
    <w:rsid w:val="0067303B"/>
    <w:rsid w:val="00675ED2"/>
    <w:rsid w:val="006775AB"/>
    <w:rsid w:val="00680ECD"/>
    <w:rsid w:val="00690375"/>
    <w:rsid w:val="006950A3"/>
    <w:rsid w:val="006A2E30"/>
    <w:rsid w:val="006A36E9"/>
    <w:rsid w:val="006A473B"/>
    <w:rsid w:val="006A6FB2"/>
    <w:rsid w:val="006B2129"/>
    <w:rsid w:val="006B3849"/>
    <w:rsid w:val="006C3DD7"/>
    <w:rsid w:val="006D1114"/>
    <w:rsid w:val="006D4F5B"/>
    <w:rsid w:val="006D5FCC"/>
    <w:rsid w:val="006F6369"/>
    <w:rsid w:val="006F7688"/>
    <w:rsid w:val="00701A2B"/>
    <w:rsid w:val="00706717"/>
    <w:rsid w:val="007141F1"/>
    <w:rsid w:val="0072273B"/>
    <w:rsid w:val="007261FF"/>
    <w:rsid w:val="007347D4"/>
    <w:rsid w:val="00764B84"/>
    <w:rsid w:val="00781D46"/>
    <w:rsid w:val="007822EF"/>
    <w:rsid w:val="00783493"/>
    <w:rsid w:val="00787EAC"/>
    <w:rsid w:val="007A671D"/>
    <w:rsid w:val="007A683E"/>
    <w:rsid w:val="007C0D50"/>
    <w:rsid w:val="007D6F54"/>
    <w:rsid w:val="007F0A94"/>
    <w:rsid w:val="00806E3A"/>
    <w:rsid w:val="00812259"/>
    <w:rsid w:val="00815CD9"/>
    <w:rsid w:val="008172B6"/>
    <w:rsid w:val="0082536A"/>
    <w:rsid w:val="0084501F"/>
    <w:rsid w:val="008452C0"/>
    <w:rsid w:val="00845F63"/>
    <w:rsid w:val="0084604E"/>
    <w:rsid w:val="008469F7"/>
    <w:rsid w:val="00847CE4"/>
    <w:rsid w:val="00852D2D"/>
    <w:rsid w:val="00853D94"/>
    <w:rsid w:val="00855F73"/>
    <w:rsid w:val="008612CD"/>
    <w:rsid w:val="0086269B"/>
    <w:rsid w:val="008650BE"/>
    <w:rsid w:val="00865ED7"/>
    <w:rsid w:val="00867B4F"/>
    <w:rsid w:val="00870081"/>
    <w:rsid w:val="00875270"/>
    <w:rsid w:val="00876271"/>
    <w:rsid w:val="00876787"/>
    <w:rsid w:val="00881F64"/>
    <w:rsid w:val="008831D9"/>
    <w:rsid w:val="00883DB4"/>
    <w:rsid w:val="00887DE6"/>
    <w:rsid w:val="00892B0D"/>
    <w:rsid w:val="008D1B54"/>
    <w:rsid w:val="008F358E"/>
    <w:rsid w:val="008F581B"/>
    <w:rsid w:val="00907392"/>
    <w:rsid w:val="00916145"/>
    <w:rsid w:val="00917576"/>
    <w:rsid w:val="00923E7C"/>
    <w:rsid w:val="00927AA5"/>
    <w:rsid w:val="00941A45"/>
    <w:rsid w:val="00950DE4"/>
    <w:rsid w:val="00952417"/>
    <w:rsid w:val="00955602"/>
    <w:rsid w:val="0096221E"/>
    <w:rsid w:val="0096698E"/>
    <w:rsid w:val="009778A3"/>
    <w:rsid w:val="00977DB0"/>
    <w:rsid w:val="00977E7C"/>
    <w:rsid w:val="00980F42"/>
    <w:rsid w:val="00984727"/>
    <w:rsid w:val="00997008"/>
    <w:rsid w:val="009A4D6A"/>
    <w:rsid w:val="009A667A"/>
    <w:rsid w:val="009A7859"/>
    <w:rsid w:val="009B124D"/>
    <w:rsid w:val="009B2EB9"/>
    <w:rsid w:val="009B4AF6"/>
    <w:rsid w:val="009B5179"/>
    <w:rsid w:val="009C7046"/>
    <w:rsid w:val="009D594E"/>
    <w:rsid w:val="009D7275"/>
    <w:rsid w:val="009E0233"/>
    <w:rsid w:val="009E27E2"/>
    <w:rsid w:val="009E5C7E"/>
    <w:rsid w:val="00A1282E"/>
    <w:rsid w:val="00A12914"/>
    <w:rsid w:val="00A12A2B"/>
    <w:rsid w:val="00A12ABA"/>
    <w:rsid w:val="00A1443B"/>
    <w:rsid w:val="00A151A0"/>
    <w:rsid w:val="00A245CA"/>
    <w:rsid w:val="00A3454C"/>
    <w:rsid w:val="00A35DA6"/>
    <w:rsid w:val="00A40236"/>
    <w:rsid w:val="00A45BD7"/>
    <w:rsid w:val="00A56D45"/>
    <w:rsid w:val="00A63B8D"/>
    <w:rsid w:val="00A6412A"/>
    <w:rsid w:val="00A64F79"/>
    <w:rsid w:val="00A66A2B"/>
    <w:rsid w:val="00A8524C"/>
    <w:rsid w:val="00A87B43"/>
    <w:rsid w:val="00AA3789"/>
    <w:rsid w:val="00AA637B"/>
    <w:rsid w:val="00AB0A64"/>
    <w:rsid w:val="00AB1932"/>
    <w:rsid w:val="00AC66D5"/>
    <w:rsid w:val="00AD35B0"/>
    <w:rsid w:val="00AD7E29"/>
    <w:rsid w:val="00AE5661"/>
    <w:rsid w:val="00AF3D59"/>
    <w:rsid w:val="00AF3FA4"/>
    <w:rsid w:val="00B218A7"/>
    <w:rsid w:val="00B255A7"/>
    <w:rsid w:val="00B33A9B"/>
    <w:rsid w:val="00B34F34"/>
    <w:rsid w:val="00B47822"/>
    <w:rsid w:val="00B544D2"/>
    <w:rsid w:val="00B5648B"/>
    <w:rsid w:val="00B66CC7"/>
    <w:rsid w:val="00B70E77"/>
    <w:rsid w:val="00B7368D"/>
    <w:rsid w:val="00BA2AD5"/>
    <w:rsid w:val="00BA7F30"/>
    <w:rsid w:val="00BB01AC"/>
    <w:rsid w:val="00BB0CAD"/>
    <w:rsid w:val="00BC2519"/>
    <w:rsid w:val="00BD46DB"/>
    <w:rsid w:val="00BD604A"/>
    <w:rsid w:val="00BE1F84"/>
    <w:rsid w:val="00BE7CC9"/>
    <w:rsid w:val="00BF1AA8"/>
    <w:rsid w:val="00BF32CE"/>
    <w:rsid w:val="00BF4271"/>
    <w:rsid w:val="00C01122"/>
    <w:rsid w:val="00C021DE"/>
    <w:rsid w:val="00C04F08"/>
    <w:rsid w:val="00C0661A"/>
    <w:rsid w:val="00C13B0A"/>
    <w:rsid w:val="00C1414C"/>
    <w:rsid w:val="00C231ED"/>
    <w:rsid w:val="00C2354D"/>
    <w:rsid w:val="00C244C9"/>
    <w:rsid w:val="00C51C0C"/>
    <w:rsid w:val="00C52AEB"/>
    <w:rsid w:val="00C57BD5"/>
    <w:rsid w:val="00C750D8"/>
    <w:rsid w:val="00C75EE9"/>
    <w:rsid w:val="00C80332"/>
    <w:rsid w:val="00C93DD2"/>
    <w:rsid w:val="00C97167"/>
    <w:rsid w:val="00CA03EA"/>
    <w:rsid w:val="00CA0491"/>
    <w:rsid w:val="00CA4AF5"/>
    <w:rsid w:val="00CB2DDF"/>
    <w:rsid w:val="00CC7915"/>
    <w:rsid w:val="00CD34FC"/>
    <w:rsid w:val="00CE0B18"/>
    <w:rsid w:val="00CF2D80"/>
    <w:rsid w:val="00CF669B"/>
    <w:rsid w:val="00D0190A"/>
    <w:rsid w:val="00D21D5E"/>
    <w:rsid w:val="00D237C3"/>
    <w:rsid w:val="00D24338"/>
    <w:rsid w:val="00D40BEF"/>
    <w:rsid w:val="00D42DF3"/>
    <w:rsid w:val="00D51B31"/>
    <w:rsid w:val="00D53B06"/>
    <w:rsid w:val="00D65530"/>
    <w:rsid w:val="00D70598"/>
    <w:rsid w:val="00D71237"/>
    <w:rsid w:val="00D74A1C"/>
    <w:rsid w:val="00D75660"/>
    <w:rsid w:val="00D810B7"/>
    <w:rsid w:val="00D876BF"/>
    <w:rsid w:val="00D8797D"/>
    <w:rsid w:val="00DA1415"/>
    <w:rsid w:val="00DC3CF1"/>
    <w:rsid w:val="00DC6C67"/>
    <w:rsid w:val="00DC737B"/>
    <w:rsid w:val="00DD700E"/>
    <w:rsid w:val="00DE3278"/>
    <w:rsid w:val="00DF7F04"/>
    <w:rsid w:val="00E02B07"/>
    <w:rsid w:val="00E0632D"/>
    <w:rsid w:val="00E123E1"/>
    <w:rsid w:val="00E13B3B"/>
    <w:rsid w:val="00E261AC"/>
    <w:rsid w:val="00E27D38"/>
    <w:rsid w:val="00E336CA"/>
    <w:rsid w:val="00E50DD2"/>
    <w:rsid w:val="00E5415D"/>
    <w:rsid w:val="00E560E7"/>
    <w:rsid w:val="00E57BA2"/>
    <w:rsid w:val="00E63CA0"/>
    <w:rsid w:val="00E7017E"/>
    <w:rsid w:val="00E73827"/>
    <w:rsid w:val="00E83F3C"/>
    <w:rsid w:val="00E97E3D"/>
    <w:rsid w:val="00EA1BD7"/>
    <w:rsid w:val="00EB6180"/>
    <w:rsid w:val="00EB6264"/>
    <w:rsid w:val="00EC2503"/>
    <w:rsid w:val="00ED03D4"/>
    <w:rsid w:val="00ED133C"/>
    <w:rsid w:val="00ED3C1A"/>
    <w:rsid w:val="00ED4B16"/>
    <w:rsid w:val="00F11820"/>
    <w:rsid w:val="00F17587"/>
    <w:rsid w:val="00F23FFC"/>
    <w:rsid w:val="00F25B13"/>
    <w:rsid w:val="00F31AC2"/>
    <w:rsid w:val="00F31B8A"/>
    <w:rsid w:val="00F32CDF"/>
    <w:rsid w:val="00F36F3F"/>
    <w:rsid w:val="00F45B07"/>
    <w:rsid w:val="00F54C66"/>
    <w:rsid w:val="00F603C5"/>
    <w:rsid w:val="00F65445"/>
    <w:rsid w:val="00F72FB2"/>
    <w:rsid w:val="00F769F4"/>
    <w:rsid w:val="00F814B9"/>
    <w:rsid w:val="00F9583D"/>
    <w:rsid w:val="00F97FED"/>
    <w:rsid w:val="00FB20FA"/>
    <w:rsid w:val="00FD3596"/>
    <w:rsid w:val="00FE7C70"/>
    <w:rsid w:val="00FF0B4A"/>
    <w:rsid w:val="00FF4838"/>
    <w:rsid w:val="3CDFC424"/>
    <w:rsid w:val="3EAB6524"/>
    <w:rsid w:val="4FBF8566"/>
    <w:rsid w:val="5BFFDC40"/>
    <w:rsid w:val="67E7D6D0"/>
    <w:rsid w:val="746A008F"/>
    <w:rsid w:val="75FFCB49"/>
    <w:rsid w:val="7CFFE933"/>
    <w:rsid w:val="7D75645D"/>
    <w:rsid w:val="7DF4F1EB"/>
    <w:rsid w:val="7FBFCDC1"/>
    <w:rsid w:val="7FBFF0AE"/>
    <w:rsid w:val="7FE79E90"/>
    <w:rsid w:val="7FEA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A0A078"/>
  <w15:docId w15:val="{A388A150-7232-43AF-AEE5-B0F895F33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ind w:firstLine="360"/>
    </w:pPr>
    <w:rPr>
      <w:rFonts w:ascii="Times New Roman" w:hAnsi="Times New Roman" w:cs="Times New Roman"/>
      <w:color w:val="aut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Pr>
      <w:sz w:val="24"/>
      <w:szCs w:val="24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rFonts w:ascii="Consolas" w:hAnsi="Consolas" w:cs="Consolas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styleId="Index1">
    <w:name w:val="index 1"/>
    <w:basedOn w:val="Normal"/>
    <w:next w:val="Normal"/>
    <w:uiPriority w:val="99"/>
    <w:semiHidden/>
    <w:unhideWhenUsed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styleId="PageNumber">
    <w:name w:val="page number"/>
    <w:basedOn w:val="DefaultParagraphFont"/>
    <w:semiHidden/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nsolas" w:hAnsi="Consolas" w:cs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pPr>
      <w:spacing w:after="100"/>
      <w:ind w:left="1600"/>
    </w:p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1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sz w:val="24"/>
      <w:szCs w:val="24"/>
      <w:lang w:val="en-GB"/>
    </w:rPr>
  </w:style>
  <w:style w:type="character" w:customStyle="1" w:styleId="1">
    <w:name w:val="未处理的提及1"/>
    <w:basedOn w:val="DefaultParagraphFont"/>
    <w:uiPriority w:val="99"/>
    <w:rPr>
      <w:color w:val="808080"/>
      <w:shd w:val="clear" w:color="auto" w:fill="E6E6E6"/>
    </w:rPr>
  </w:style>
  <w:style w:type="paragraph" w:customStyle="1" w:styleId="10">
    <w:name w:val="书目1"/>
    <w:basedOn w:val="Normal"/>
    <w:next w:val="Normal"/>
    <w:uiPriority w:val="37"/>
    <w:semiHidden/>
    <w:unhideWhenUsed/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sz w:val="16"/>
      <w:szCs w:val="16"/>
      <w:lang w:val="en-GB"/>
    </w:rPr>
  </w:style>
  <w:style w:type="character" w:customStyle="1" w:styleId="BodyTextChar">
    <w:name w:val="Body Text Char"/>
    <w:basedOn w:val="DefaultParagraphFont"/>
    <w:link w:val="BodyText"/>
    <w:semiHidden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Arial" w:hAnsi="Arial" w:cs="Arial"/>
      <w:color w:val="FF0000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Pr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  <w:szCs w:val="16"/>
      <w:lang w:val="en-GB"/>
    </w:rPr>
  </w:style>
  <w:style w:type="character" w:customStyle="1" w:styleId="ClosingChar">
    <w:name w:val="Closing Char"/>
    <w:basedOn w:val="DefaultParagraphFont"/>
    <w:link w:val="Closing"/>
    <w:uiPriority w:val="99"/>
    <w:semiHidden/>
    <w:rPr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/>
    </w:rPr>
  </w:style>
  <w:style w:type="character" w:customStyle="1" w:styleId="DateChar">
    <w:name w:val="Date Char"/>
    <w:basedOn w:val="DefaultParagraphFont"/>
    <w:link w:val="Date"/>
    <w:uiPriority w:val="99"/>
    <w:semiHidden/>
    <w:rPr>
      <w:lang w:val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Pr>
      <w:lang w:val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lang w:val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nsolas" w:hAnsi="Consolas" w:cs="Consolas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5B9BD5" w:themeColor="accent1"/>
      <w:lang w:val="en-GB"/>
    </w:rPr>
  </w:style>
  <w:style w:type="paragraph" w:styleId="ListParagraph">
    <w:name w:val="List Paragraph"/>
    <w:aliases w:val="Bullet,- Bullets,목록 단락,リスト段落,?? ??,?????,????,Lista1,列出段落,中等深浅网格 1 - 着色 21,列出段落1,列表段落,1st level - Bullet List Paragraph,List Paragraph1,Lettre d'introduction,Paragrafo elenco,Normal bullet 2,Bullet list,Numbered List,¥¡¡¡¡ì¬º¥¹¥È¶ÎÂä,목록 단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Pr>
      <w:lang w:val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Pr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  <w:lang w:val="en-GB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Pr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Pr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customStyle="1" w:styleId="11">
    <w:name w:val="修订1"/>
    <w:hidden/>
    <w:uiPriority w:val="99"/>
    <w:semiHidden/>
    <w:rPr>
      <w:lang w:val="en-GB"/>
    </w:rPr>
  </w:style>
  <w:style w:type="paragraph" w:customStyle="1" w:styleId="Agreement">
    <w:name w:val="Agreement"/>
    <w:basedOn w:val="Normal"/>
    <w:next w:val="Doc-text2"/>
    <w:qFormat/>
    <w:pPr>
      <w:numPr>
        <w:numId w:val="1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  <w:style w:type="character" w:customStyle="1" w:styleId="HeaderChar">
    <w:name w:val="Header Char"/>
    <w:basedOn w:val="DefaultParagraphFont"/>
    <w:link w:val="Header"/>
    <w:semiHidden/>
    <w:rPr>
      <w:lang w:val="en-GB"/>
    </w:rPr>
  </w:style>
  <w:style w:type="paragraph" w:customStyle="1" w:styleId="Comments">
    <w:name w:val="Comments"/>
    <w:basedOn w:val="Normal"/>
    <w:qFormat/>
    <w:rPr>
      <w:i/>
      <w:sz w:val="18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ListParagraphChar">
    <w:name w:val="List Paragraph Char"/>
    <w:aliases w:val="Bullet Char,- Bullets Char,목록 단락 Char,リスト段落 Char,?? ?? Char,????? Char,???? Char,Lista1 Char,列出段落 Char,中等深浅网格 1 - 着色 21 Char,列出段落1 Char,列表段落 Char,1st level - Bullet List Paragraph Char,List Paragraph1 Char,Lettre d'introduction Char"/>
    <w:link w:val="ListParagraph"/>
    <w:uiPriority w:val="34"/>
    <w:qFormat/>
    <w:locked/>
    <w:rsid w:val="00531C7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ma="http://schemas.microsoft.com/office/2006/metadata/properties/metaAttributes" xmlns:ct="http://schemas.microsoft.com/office/2006/metadata/contentType" ma:contentTypeID="0x01010055A05E76B664164F9F76E63E6D6BE6ED" ma:contentTypeDescription="Create a new document." ma:contentTypeName="Document" ma:contentTypeVersion="16" ma:versionID="5c8b5305460db3742c343ff219c2d919" ct:_="" ma:_="" ma:contentTypeScope="">
  <xsd:schema xmlns:xs="http://www.w3.org/2001/XMLSchema" xmlns:ns2="71c5aaf6-e6ce-465b-b873-5148d2a4c105" xmlns:ns3="3f2ce089-3858-4176-9a21-a30f9204848e" xmlns:ns4="7275bb01-7583-478d-bc14-e839a2dd5989" xmlns:xsd="http://www.w3.org/2001/XMLSchema" xmlns:p="http://schemas.microsoft.com/office/2006/metadata/properties" ma:root="true" ns2:_="" ma:fieldsID="eebcbbec2d8c434ca6df0e8e1aef661a" ns4:_="" targetNamespace="http://schemas.microsoft.com/office/2006/metadata/properties" ns3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minOccurs="0" ref="ns2:_dlc_DocId"/>
                <xsd:element minOccurs="0" ref="ns2:_dlc_DocIdUrl"/>
                <xsd:element minOccurs="0" ref="ns2:_dlc_DocIdPersistId"/>
                <xsd:element minOccurs="0" ref="ns2:HideFromDelve"/>
                <xsd:element minOccurs="0" ref="ns3:MediaServiceMetadata"/>
                <xsd:element minOccurs="0" ref="ns3:MediaServiceFastMetadata"/>
                <xsd:element minOccurs="0" ref="ns3:MediaServiceObjectDetectorVersions"/>
                <xsd:element minOccurs="0" ref="ns3:MediaServiceDateTaken"/>
                <xsd:element minOccurs="0" ref="ns3:MediaServiceGenerationTime"/>
                <xsd:element minOccurs="0" ref="ns3:MediaServiceEventHashCode"/>
                <xsd:element minOccurs="0" ref="ns3:MediaLengthInSeconds"/>
                <xsd:element minOccurs="0" ref="ns3:lcf76f155ced4ddcb4097134ff3c332f"/>
                <xsd:element minOccurs="0" ref="ns4:TaxCatchAll"/>
                <xsd:element minOccurs="0" ref="ns3:MediaServiceOCR"/>
                <xsd:element minOccurs="0" ref="ns3:MediaServiceLocation"/>
                <xsd:element minOccurs="0" ref="ns3:MediaServiceSearchProperties"/>
                <xsd:element minOccurs="0" ref="ns3:Comments"/>
                <xsd:element minOccurs="0" ref="ns4:SharedWithUsers"/>
                <xsd:element minOccurs="0" ref="ns4:SharedWithDetails"/>
              </xsd:all>
            </xsd:complexType>
          </xsd:element>
        </xsd:sequence>
      </xsd:complexType>
    </xsd:element>
  </xsd:schema>
  <xsd:schema xmlns:xs="http://www.w3.org/2001/XMLSchema" xmlns:dms="http://schemas.microsoft.com/office/2006/documentManagement/types" xmlns:pc="http://schemas.microsoft.com/office/infopath/2007/PartnerControls" xmlns:xsd="http://www.w3.org/2001/XMLSchema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ma:internalName="_dlc_DocId" nillable="true" ma:displayName="Document ID Value" ma:indexed="true" ma:readOnly="true" ma:description="The value of the document ID assigned to this item." name="_dlc_DocId" ma:index="8">
      <xsd:simpleType>
        <xsd:restriction base="dms:Text"/>
      </xsd:simpleType>
    </xsd:element>
    <xsd:element ma:internalName="_dlc_DocIdUrl" nillable="true" ma:displayName="Document ID" ma:readOnly="true" ma:description="Permanent link to this document." name="_dlc_DocIdUrl" ma:hidden="true" ma:index="9">
      <xsd:complexType>
        <xsd:complexContent>
          <xsd:extension base="dms:URL">
            <xsd:sequence>
              <xsd:element minOccurs="0" type="dms:ValidUrl" nillable="true" name="Url"/>
              <xsd:element type="xsd:string" nillable="true" name="Description"/>
            </xsd:sequence>
          </xsd:extension>
        </xsd:complexContent>
      </xsd:complexType>
    </xsd:element>
    <xsd:element ma:internalName="_dlc_DocIdPersistId" nillable="true" ma:displayName="Persist ID" ma:readOnly="true" ma:description="Keep ID on add." name="_dlc_DocIdPersistId" ma:hidden="true" ma:index="10">
      <xsd:simpleType>
        <xsd:restriction base="dms:Boolean"/>
      </xsd:simpleType>
    </xsd:element>
    <xsd:element ma:internalName="HideFromDelve" nillable="true" ma:displayName="HideFromDelve" name="HideFromDelve" ma:index="11" ma:default="0">
      <xsd:simpleType>
        <xsd:restriction base="dms:Boolean"/>
      </xsd:simpleType>
    </xsd:element>
  </xsd:schema>
  <xsd:schema xmlns:xs="http://www.w3.org/2001/XMLSchema" xmlns:dms="http://schemas.microsoft.com/office/2006/documentManagement/types" xmlns:pc="http://schemas.microsoft.com/office/infopath/2007/PartnerControls" xmlns:xsd="http://www.w3.org/2001/XMLSchema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ma:internalName="MediaServiceMetadata" nillable="true" ma:displayName="MediaServiceMetadata" ma:readOnly="true" name="MediaServiceMetadata" ma:hidden="true" ma:index="12">
      <xsd:simpleType>
        <xsd:restriction base="dms:Note"/>
      </xsd:simpleType>
    </xsd:element>
    <xsd:element ma:internalName="MediaServiceFastMetadata" nillable="true" ma:displayName="MediaServiceFastMetadata" ma:readOnly="true" name="MediaServiceFastMetadata" ma:hidden="true" ma:index="13">
      <xsd:simpleType>
        <xsd:restriction base="dms:Note"/>
      </xsd:simpleType>
    </xsd:element>
    <xsd:element ma:internalName="MediaServiceObjectDetectorVersions" nillable="true" ma:displayName="MediaServiceObjectDetectorVersions" ma:indexed="true" ma:readOnly="true" name="MediaServiceObjectDetectorVersions" ma:hidden="true" ma:index="14">
      <xsd:simpleType>
        <xsd:restriction base="dms:Text"/>
      </xsd:simpleType>
    </xsd:element>
    <xsd:element ma:internalName="MediaServiceDateTaken" nillable="true" ma:displayName="MediaServiceDateTaken" ma:indexed="true" ma:readOnly="true" name="MediaServiceDateTaken" ma:hidden="true" ma:index="15">
      <xsd:simpleType>
        <xsd:restriction base="dms:Text"/>
      </xsd:simpleType>
    </xsd:element>
    <xsd:element ma:internalName="MediaServiceGenerationTime" nillable="true" ma:displayName="MediaServiceGenerationTime" ma:readOnly="true" name="MediaServiceGenerationTime" ma:hidden="true" ma:index="16">
      <xsd:simpleType>
        <xsd:restriction base="dms:Text"/>
      </xsd:simpleType>
    </xsd:element>
    <xsd:element ma:internalName="MediaServiceEventHashCode" nillable="true" ma:displayName="MediaServiceEventHashCode" ma:readOnly="true" name="MediaServiceEventHashCode" ma:hidden="true" ma:index="17">
      <xsd:simpleType>
        <xsd:restriction base="dms:Text"/>
      </xsd:simpleType>
    </xsd:element>
    <xsd:element ma:internalName="MediaLengthInSeconds" nillable="true" ma:displayName="MediaLengthInSeconds" ma:readOnly="true" name="MediaLengthInSeconds" ma:hidden="true" ma:index="18">
      <xsd:simpleType>
        <xsd:restriction base="dms:Unknown"/>
      </xsd:simpleType>
    </xsd:element>
    <xsd:element ma:termSetId="09814cd3-568e-fe90-9814-8d621ff8fb84" ma:internalName="lcf76f155ced4ddcb4097134ff3c332f" ma:fieldId="{5cf76f15-5ced-4ddc-b409-7134ff3c332f}" nillable="true" ma:displayName="Image Tags" ma:anchorId="fba54fb3-c3e1-fe81-a776-ca4b69148c4d" ma:readOnly="false" ma:sspId="34c87397-5fc1-491e-85e7-d6110dbe9cbd" name="lcf76f155ced4ddcb4097134ff3c332f" ma:taxonomyMulti="true" ma:index="20" ma:taxonomy="true" ma:open="true" ma:taxonomyFieldName="MediaServiceImageTags" ma:isKeyword="false">
      <xsd:complexType>
        <xsd:sequence>
          <xsd:element minOccurs="0" ref="pc:Terms" maxOccurs="1"/>
        </xsd:sequence>
      </xsd:complexType>
    </xsd:element>
    <xsd:element ma:internalName="MediaServiceOCR" nillable="true" ma:displayName="Extracted Text" ma:readOnly="true" name="MediaServiceOCR" ma:index="22">
      <xsd:simpleType>
        <xsd:restriction base="dms:Note">
          <xsd:maxLength value="255"/>
        </xsd:restriction>
      </xsd:simpleType>
    </xsd:element>
    <xsd:element ma:internalName="MediaServiceLocation" nillable="true" ma:displayName="Location" ma:indexed="true" ma:readOnly="true" name="MediaServiceLocation" ma:index="23">
      <xsd:simpleType>
        <xsd:restriction base="dms:Text"/>
      </xsd:simpleType>
    </xsd:element>
    <xsd:element ma:internalName="MediaServiceSearchProperties" nillable="true" ma:displayName="MediaServiceSearchProperties" ma:readOnly="true" name="MediaServiceSearchProperties" ma:hidden="true" ma:index="24">
      <xsd:simpleType>
        <xsd:restriction base="dms:Note"/>
      </xsd:simpleType>
    </xsd:element>
    <xsd:element ma:internalName="Comments" nillable="true" ma:displayName="Navaneethan Comments" ma:format="Dropdown" name="Comments" ma:index="25" ma:default="OK">
      <xsd:simpleType>
        <xsd:restriction base="dms:Text">
          <xsd:maxLength value="255"/>
        </xsd:restriction>
      </xsd:simpleType>
    </xsd:element>
  </xsd:schema>
  <xsd:schema xmlns:xs="http://www.w3.org/2001/XMLSchema" xmlns:dms="http://schemas.microsoft.com/office/2006/documentManagement/types" xmlns:pc="http://schemas.microsoft.com/office/infopath/2007/PartnerControls" xmlns:xsd="http://www.w3.org/2001/XMLSchema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ma:web="7275bb01-7583-478d-bc14-e839a2dd5989" ma:internalName="TaxCatchAll" nillable="true" ma:displayName="Taxonomy Catch All Column" name="TaxCatchAll" ma:hidden="true" ma:index="21" ma:list="{b0ac3f90-bf3b-4c63-910d-f3e01299c9db}" ma:showField="CatchAllData">
      <xsd:complexType>
        <xsd:complexContent>
          <xsd:extension base="dms:MultiChoiceLookup">
            <xsd:sequence>
              <xsd:element minOccurs="0" type="dms:Lookup" nillable="true" name="Value" maxOccurs="unbounded"/>
            </xsd:sequence>
          </xsd:extension>
        </xsd:complexContent>
      </xsd:complexType>
    </xsd:element>
    <xsd:element ma:internalName="SharedWithUsers" nillable="true" ma:displayName="Shared With" ma:readOnly="true" name="SharedWithUsers" ma:index="26">
      <xsd:complexType>
        <xsd:complexContent>
          <xsd:extension base="dms:UserMulti">
            <xsd:sequence>
              <xsd:element minOccurs="0" name="UserInfo" maxOccurs="unbounded">
                <xsd:complexType>
                  <xsd:sequence>
                    <xsd:element minOccurs="0" type="xsd:string" name="DisplayName"/>
                    <xsd:element minOccurs="0" type="dms:UserId" nillable="true" name="AccountId"/>
                    <xsd:element minOccurs="0" type="xsd:string" name="AccountType"/>
                  </xsd:sequence>
                </xsd:complexType>
              </xsd:element>
            </xsd:sequence>
          </xsd:extension>
        </xsd:complexContent>
      </xsd:complexType>
    </xsd:element>
    <xsd:element ma:internalName="SharedWithDetails" nillable="true" ma:displayName="Shared With Details" ma:readOnly="true" name="SharedWithDetails" ma:index="27">
      <xsd:simpleType>
        <xsd:restriction base="dms:Note">
          <xsd:maxLength value="255"/>
        </xsd:restriction>
      </xsd:simpleType>
    </xsd:element>
  </xsd:schema>
  <xsd:schema xmlns:xsi="http://www.w3.org/2001/XMLSchema-instance" xmlns="http://schemas.openxmlformats.org/package/2006/metadata/core-properties" xmlns:dcterms="http://purl.org/dc/terms/" xmlns:odoc="http://schemas.microsoft.com/internal/obd" xmlns:dc="http://purl.org/dc/elements/1.1/" xmlns:xsd="http://www.w3.org/2001/XMLSchema" attributeFormDefault="unqualified" targetNamespace="http://schemas.openxmlformats.org/package/2006/metadata/core-properties" elementFormDefault="qualified" blockDefault="#all">
    <xsd:import schemaLocation="http://dublincore.org/schemas/xmls/qdc/2003/04/02/dc.xsd" namespace="http://purl.org/dc/elements/1.1/"/>
    <xsd:import schemaLocation="http://dublincore.org/schemas/xmls/qdc/2003/04/02/dcterms.xsd" namespace="http://purl.org/dc/terms/"/>
    <xsd:element type="CT_coreProperties" name="coreProperties"/>
    <xsd:complexType name="CT_coreProperties">
      <xsd:all>
        <xsd:element minOccurs="0" ref="dc:creator" maxOccurs="1"/>
        <xsd:element minOccurs="0" ref="dcterms:created" maxOccurs="1"/>
        <xsd:element minOccurs="0" ref="dc:identifier" maxOccurs="1"/>
        <xsd:element minOccurs="0" type="xsd:string" ma:displayName="Content Type" name="contentType" ma:index="0" maxOccurs="1"/>
        <xsd:element minOccurs="0" ma:displayName="Title" ref="dc:title" ma:index="4" maxOccurs="1"/>
        <xsd:element minOccurs="0" ref="dc:subject" maxOccurs="1"/>
        <xsd:element minOccurs="0" ref="dc:description" maxOccurs="1"/>
        <xsd:element minOccurs="0" type="xsd:string" name="keywords" maxOccurs="1"/>
        <xsd:element minOccurs="0" ref="dc:language" maxOccurs="1"/>
        <xsd:element minOccurs="0" type="xsd:string" name="category" maxOccurs="1"/>
        <xsd:element minOccurs="0" type="xsd:string" name="version" maxOccurs="1"/>
        <xsd:element minOccurs="0" type="xsd:string" name="revision" maxOccurs="1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inOccurs="0" type="xsd:string" name="lastModifiedBy" maxOccurs="1"/>
        <xsd:element minOccurs="0" ref="dcterms:modified" maxOccurs="1"/>
        <xsd:element minOccurs="0" type="xsd:string" name="contentStatus" maxOccurs="1"/>
      </xsd:all>
    </xsd:complexType>
  </xsd:schema>
  <xs:schema xmlns:xs="http://www.w3.org/2001/XMLSchema" xmlns:pc="http://schemas.microsoft.com/office/infopath/2007/PartnerControls" attributeFormDefault="unqualified" targetNamespace="http://schemas.microsoft.com/office/infopath/2007/PartnerControls" elementFormDefault="qualified">
    <xs:element name="Person">
      <xs:complexType>
        <xs:sequence>
          <xs:element minOccurs="0" ref="pc:DisplayName"/>
          <xs:element minOccurs="0" ref="pc:AccountId"/>
          <xs:element minOccurs="0" ref="pc:AccountType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minOccurs="0" ref="pc:BDCEntity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minOccurs="0" ref="pc:EntityDisplayName"/>
          <xs:element minOccurs="0" ref="pc:EntityInstanceReference"/>
          <xs:element minOccurs="0" ref="pc:EntityId1"/>
          <xs:element minOccurs="0" ref="pc:EntityId2"/>
          <xs:element minOccurs="0" ref="pc:EntityId3"/>
          <xs:element minOccurs="0" ref="pc:EntityId4"/>
          <xs:element minOccurs="0" ref="pc:EntityId5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minOccurs="0" ref="pc:TermInfo" maxOccurs="unbounded"/>
        </xs:sequence>
      </xs:complexType>
    </xs:element>
    <xs:element name="TermInfo">
      <xs:complexType>
        <xs:sequence>
          <xs:element minOccurs="0" ref="pc:TermName"/>
          <xs:element minOccurs="0" ref="pc:TermId"/>
        </xs:sequence>
      </xs:complexType>
    </xs:element>
    <xs:element type="xs:string" name="TermName"/>
    <xs:element type="xs:string" name="TermId"/>
  </xs:schema>
</ct:contentTypeSchema>
</file>

<file path=customXml/item3.xml><?xml version="1.0" encoding="utf-8"?>
<?mso-contentType ?>
<SharedContentType xmlns="Microsoft.SharePoint.Taxonomy.ContentTypeSync" PreviousValue="false" SourceId="34c87397-5fc1-491e-85e7-d6110dbe9cbd" ContentTypeId="0x0101" LastSyncTimeStamp="2018-03-09T14:36:50.893Z"/>
</file>

<file path=customXml/item4.xml><?xml version="1.0" encoding="utf-8"?>
<p:properties xmlns:xsi="http://www.w3.org/2001/XMLSchema-instance" xmlns:pc="http://schemas.microsoft.com/office/infopath/2007/PartnerControls" xmlns:p="http://schemas.microsoft.com/office/2006/metadata/properties">
  <documentManagement>
    <HideFromDelve xmlns="71c5aaf6-e6ce-465b-b873-5148d2a4c105">false</HideFromDelve>
    <_dlc_DocId xmlns="71c5aaf6-e6ce-465b-b873-5148d2a4c105">RBI5PAMIO524-1616901215-55589</_dlc_DocId>
    <_dlc_DocIdUrl xmlns="71c5aaf6-e6ce-465b-b873-5148d2a4c105">
      <Url>https://nokia.sharepoint.com/sites/gxp/_layouts/15/DocIdRedir.aspx?ID=RBI5PAMIO524-1616901215-55589</Url>
      <Description>RBI5PAMIO524-1616901215-55589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properties/metaAttributes"/>
    <ds:schemaRef ds:uri="http://schemas.microsoft.com/office/2006/metadata/contentType"/>
    <ds:schemaRef ds:uri="http://www.w3.org/2001/XMLSchema"/>
    <ds:schemaRef ds:uri="71c5aaf6-e6ce-465b-b873-5148d2a4c105"/>
    <ds:schemaRef ds:uri="3f2ce089-3858-4176-9a21-a30f9204848e"/>
    <ds:schemaRef ds:uri="7275bb01-7583-478d-bc14-e839a2dd5989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internal/obd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infopath/2007/PartnerControls"/>
    <ds:schemaRef ds:uri="http://schemas.microsoft.com/office/2006/metadata/propertie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Huawei-post131</dc:creator>
  <cp:lastModifiedBy>Gilles Charbit</cp:lastModifiedBy>
  <cp:revision>9</cp:revision>
  <cp:lastPrinted>2002-04-23T23:10:00Z</cp:lastPrinted>
  <dcterms:created xsi:type="dcterms:W3CDTF">2025-09-05T10:01:00Z</dcterms:created>
  <dcterms:modified xsi:type="dcterms:W3CDTF">2025-11-07T12:41:00Z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f78490de-5d95-43c8-b593-43ec5d532698</vt:lpwstr>
  </property>
  <property fmtid="{D5CDD505-2E9C-101B-9397-08002B2CF9AE}" pid="4" name="MediaServiceImageTags">
    <vt:lpwstr/>
  </property>
  <property fmtid="{D5CDD505-2E9C-101B-9397-08002B2CF9AE}" pid="5" name="KSOProductBuildVer">
    <vt:lpwstr>1033-12.1.22226.22226</vt:lpwstr>
  </property>
  <property fmtid="{D5CDD505-2E9C-101B-9397-08002B2CF9AE}" pid="6" name="ICV">
    <vt:lpwstr>29991887F226603C2671EE68389B3C2F_42</vt:lpwstr>
  </property>
</Properties>
</file>